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Waschküche</w:t>
            </w:r>
          </w:p>
          <w:p>
            <w:pPr>
              <w:spacing w:before="0" w:after="0" w:line="240" w:lineRule="auto"/>
            </w:pPr>
            <w:r>
              <w:t>KG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Plattenkleber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51209777" name="d9155b90-da80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7394581" name="d9155b90-da80-11f0-b475-0bf4953c7327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Waschküche</w:t>
            </w:r>
          </w:p>
          <w:p>
            <w:pPr>
              <w:spacing w:before="0" w:after="0" w:line="240" w:lineRule="auto"/>
            </w:pPr>
            <w:r>
              <w:t>KG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11540554" name="938c57d0-da8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1296074" name="938c57d0-da81-11f0-b475-0bf4953c7327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6259036" name="82c21b7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5389320" name="82c21b70-da85-11f0-b475-0bf4953c7327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Zimmmer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82427038" name="0358526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4298016" name="03585260-da89-11f0-b475-0bf4953c7327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39155234" name="eb86c50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0572568" name="eb86c500-da8c-11f0-b475-0bf4953c7327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Zimmmer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31468123" name="a21483b0-da8e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2035449" name="a21483b0-da8e-11f0-b475-0bf4953c7327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Fassade Sockel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68920949" name="e5444dd0-da90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5734298" name="e5444dd0-da90-11f0-b475-0bf4953c7327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31966358" name="3cfd9450-da9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9363329" name="3cfd9450-da91-11f0-b475-0bf4953c7327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KG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Rohrisolation</w:t>
            </w:r>
          </w:p>
        </w:tc>
        <w:tc>
          <w:p>
            <w:pPr>
              <w:spacing w:before="0" w:after="0" w:line="240" w:lineRule="auto"/>
            </w:pPr>
            <w:r>
              <w:t>Gipsbinde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91456367" name="1bc033b0-da82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6226469" name="1bc033b0-da82-11f0-b475-0bf4953c7327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Heizung</w:t>
            </w:r>
          </w:p>
          <w:p>
            <w:pPr>
              <w:spacing w:before="0" w:after="0" w:line="240" w:lineRule="auto"/>
            </w:pPr>
            <w:r>
              <w:t>KG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Fallrohr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02045828" name="805ae6d0-da82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2848501" name="805ae6d0-da82-11f0-b475-0bf4953c7327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Plattenkleber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68883399" name="ca4c14c0-da83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3572382" name="ca4c14c0-da83-11f0-b475-0bf4953c7327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Plattenkleber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63560762" name="14ebf51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377666" name="14ebf510-da8c-11f0-b475-0bf4953c7327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Sockelleiste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24600160" name="4a34fc10-da84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8008542" name="4a34fc10-da84-11f0-b475-0bf4953c7327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17517196" name="35a7f2b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5304636" name="35a7f2b0-da85-11f0-b475-0bf4953c7327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42137340" name="bef099f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9693442" name="bef099f0-da85-11f0-b475-0bf4953c7327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Zimmmer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25193751" name="40846ac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1426551" name="40846ac0-da89-11f0-b475-0bf4953c7327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78892558" name="13f51c80-da8d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1749326" name="13f51c80-da8d-11f0-b475-0bf4953c7327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Zimmmer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57531483" name="07516a40-da8f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6971206" name="07516a40-da8f-11f0-b475-0bf4953c7327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Zimmmer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Parkett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25806253" name="2a10a760-da87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5369278" name="2a10a760-da87-11f0-b475-0bf4953c7327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Zimmmer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93908992" name="bdf40a20-da88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7788750" name="bdf40a20-da88-11f0-b475-0bf4953c7327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p>
            <w:pPr>
              <w:spacing w:before="0" w:after="0" w:line="240" w:lineRule="auto"/>
            </w:pPr>
            <w:r>
              <w:t>Sicherungskasten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70815908" name="eb1a27e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5257771" name="eb1a27e0-da89-11f0-b475-0bf4953c7327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Plattenkleber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01606713" name="8bb3fa3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6353350" name="8bb3fa30-da8c-11f0-b475-0bf4953c7327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Plattenkleber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83281062" name="58c876c0-da8a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2635543" name="58c876c0-da8a-11f0-b475-0bf4953c7327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Lampenaufhängung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10731846" name="d014adc0-da8f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8900557" name="d014adc0-da8f-11f0-b475-0bf4953c7327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 637</w:t>
          </w:r>
        </w:p>
        <w:p>
          <w:pPr>
            <w:spacing w:before="0" w:after="0"/>
          </w:pPr>
          <w:r>
            <w:t/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footer.xml" Type="http://schemas.openxmlformats.org/officeDocument/2006/relationships/footer" Id="rId2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